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Banker's Algorithm in C - Lab Tutorial</w:t>
      </w:r>
    </w:p>
    <w:p>
      <w:pPr>
        <w:pStyle w:val="Heading1"/>
      </w:pPr>
      <w:r>
        <w:t>Lab Objective</w:t>
      </w:r>
    </w:p>
    <w:p>
      <w:r>
        <w:t>Implement the Banker’s Algorithm in C. For a system with multiple processes and resource types, determine whether the system is in a safe state and display a safe sequence of execution, if it exists.</w:t>
      </w:r>
    </w:p>
    <w:p>
      <w:pPr>
        <w:pStyle w:val="Heading1"/>
      </w:pPr>
      <w:r>
        <w:t>1. What is Banker's Algorithm?</w:t>
      </w:r>
    </w:p>
    <w:p>
      <w:r>
        <w:t>The Banker’s Algorithm is a resource allocation and deadlock avoidance algorithm. It checks whether granting a process’s resource request keeps the system in a safe state (i.e., all processes can eventually finish execution).</w:t>
      </w:r>
    </w:p>
    <w:p>
      <w:pPr>
        <w:pStyle w:val="Heading1"/>
      </w:pPr>
      <w:r>
        <w:t>2. Assumptions</w:t>
      </w:r>
    </w:p>
    <w:p>
      <w:pPr>
        <w:pStyle w:val="ListBullet"/>
      </w:pPr>
      <w:r>
        <w:t>Number of processes and resource types are known.</w:t>
      </w:r>
    </w:p>
    <w:p>
      <w:pPr>
        <w:pStyle w:val="ListBullet"/>
      </w:pPr>
      <w:r>
        <w:t>Maximum demand of each process is specified.</w:t>
      </w:r>
    </w:p>
    <w:p>
      <w:pPr>
        <w:pStyle w:val="ListBullet"/>
      </w:pPr>
      <w:r>
        <w:t>Allocated and available resources are known.</w:t>
      </w:r>
    </w:p>
    <w:p>
      <w:pPr>
        <w:pStyle w:val="ListBullet"/>
      </w:pPr>
      <w:r>
        <w:t>The system executes processes in a sequence that maintains safety.</w:t>
      </w:r>
    </w:p>
    <w:p>
      <w:pPr>
        <w:pStyle w:val="Heading1"/>
      </w:pPr>
      <w:r>
        <w:t>3. Algorithm (brief)</w:t>
      </w:r>
    </w:p>
    <w:p>
      <w:pPr>
        <w:pStyle w:val="ListNumber"/>
      </w:pPr>
      <w:r>
        <w:t>Compute the Need matrix: Need[i][j] = Max[i][j] - Alloc[i][j]</w:t>
      </w:r>
    </w:p>
    <w:p>
      <w:pPr>
        <w:pStyle w:val="ListNumber"/>
      </w:pPr>
      <w:r>
        <w:t>Initialize Finish[i] = 0 for all processes.</w:t>
      </w:r>
    </w:p>
    <w:p>
      <w:pPr>
        <w:pStyle w:val="ListNumber"/>
      </w:pPr>
      <w:r>
        <w:t>Find a process i such that:</w:t>
        <w:br/>
        <w:t xml:space="preserve">  - Finish[i] == 0</w:t>
        <w:br/>
        <w:t xml:space="preserve">  - Need[i] &lt;= Available for all resources</w:t>
      </w:r>
    </w:p>
    <w:p>
      <w:pPr>
        <w:pStyle w:val="ListNumber"/>
      </w:pPr>
      <w:r>
        <w:t>If such a process exists:</w:t>
        <w:br/>
        <w:t xml:space="preserve">  - Add it to safe sequence</w:t>
        <w:br/>
        <w:t xml:space="preserve">  - Update Available = Available + Alloc[i]</w:t>
        <w:br/>
        <w:t xml:space="preserve">  - Set Finish[i] = 1</w:t>
      </w:r>
    </w:p>
    <w:p>
      <w:pPr>
        <w:pStyle w:val="ListNumber"/>
      </w:pPr>
      <w:r>
        <w:t>Repeat until all processes finish or no such process exists.</w:t>
      </w:r>
    </w:p>
    <w:p>
      <w:pPr>
        <w:pStyle w:val="ListNumber"/>
      </w:pPr>
      <w:r>
        <w:t>If all Finish[i] == 1, system is in a safe state.</w:t>
      </w:r>
    </w:p>
    <w:p>
      <w:pPr>
        <w:pStyle w:val="Heading1"/>
      </w:pPr>
      <w:r>
        <w:t>4. Example</w:t>
      </w:r>
    </w:p>
    <w:p>
      <w:r>
        <w:t>Processes, Allocated, Max, Need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Process</w:t>
            </w:r>
          </w:p>
        </w:tc>
        <w:tc>
          <w:tcPr>
            <w:tcW w:type="dxa" w:w="2160"/>
          </w:tcPr>
          <w:p>
            <w:r>
              <w:t>Allocated (A,B,C)</w:t>
            </w:r>
          </w:p>
        </w:tc>
        <w:tc>
          <w:tcPr>
            <w:tcW w:type="dxa" w:w="2160"/>
          </w:tcPr>
          <w:p>
            <w:r>
              <w:t>Max (A,B,C)</w:t>
            </w:r>
          </w:p>
        </w:tc>
        <w:tc>
          <w:tcPr>
            <w:tcW w:type="dxa" w:w="2160"/>
          </w:tcPr>
          <w:p>
            <w:r>
              <w:t>Need (A,B,C)</w:t>
            </w:r>
          </w:p>
        </w:tc>
      </w:tr>
      <w:tr>
        <w:tc>
          <w:tcPr>
            <w:tcW w:type="dxa" w:w="2160"/>
          </w:tcPr>
          <w:p>
            <w:r>
              <w:t>P0</w:t>
            </w:r>
          </w:p>
        </w:tc>
        <w:tc>
          <w:tcPr>
            <w:tcW w:type="dxa" w:w="2160"/>
          </w:tcPr>
          <w:p>
            <w:r>
              <w:t>0,1,0</w:t>
            </w:r>
          </w:p>
        </w:tc>
        <w:tc>
          <w:tcPr>
            <w:tcW w:type="dxa" w:w="2160"/>
          </w:tcPr>
          <w:p>
            <w:r>
              <w:t>7,5,3</w:t>
            </w:r>
          </w:p>
        </w:tc>
        <w:tc>
          <w:tcPr>
            <w:tcW w:type="dxa" w:w="2160"/>
          </w:tcPr>
          <w:p>
            <w:r>
              <w:t>7,4,3</w:t>
            </w:r>
          </w:p>
        </w:tc>
      </w:tr>
      <w:tr>
        <w:tc>
          <w:tcPr>
            <w:tcW w:type="dxa" w:w="2160"/>
          </w:tcPr>
          <w:p>
            <w:r>
              <w:t>P1</w:t>
            </w:r>
          </w:p>
        </w:tc>
        <w:tc>
          <w:tcPr>
            <w:tcW w:type="dxa" w:w="2160"/>
          </w:tcPr>
          <w:p>
            <w:r>
              <w:t>2,0,0</w:t>
            </w:r>
          </w:p>
        </w:tc>
        <w:tc>
          <w:tcPr>
            <w:tcW w:type="dxa" w:w="2160"/>
          </w:tcPr>
          <w:p>
            <w:r>
              <w:t>3,2,2</w:t>
            </w:r>
          </w:p>
        </w:tc>
        <w:tc>
          <w:tcPr>
            <w:tcW w:type="dxa" w:w="2160"/>
          </w:tcPr>
          <w:p>
            <w:r>
              <w:t>1,2,2</w:t>
            </w:r>
          </w:p>
        </w:tc>
      </w:tr>
      <w:tr>
        <w:tc>
          <w:tcPr>
            <w:tcW w:type="dxa" w:w="2160"/>
          </w:tcPr>
          <w:p>
            <w:r>
              <w:t>P2</w:t>
            </w:r>
          </w:p>
        </w:tc>
        <w:tc>
          <w:tcPr>
            <w:tcW w:type="dxa" w:w="2160"/>
          </w:tcPr>
          <w:p>
            <w:r>
              <w:t>3,0,2</w:t>
            </w:r>
          </w:p>
        </w:tc>
        <w:tc>
          <w:tcPr>
            <w:tcW w:type="dxa" w:w="2160"/>
          </w:tcPr>
          <w:p>
            <w:r>
              <w:t>9,0,2</w:t>
            </w:r>
          </w:p>
        </w:tc>
        <w:tc>
          <w:tcPr>
            <w:tcW w:type="dxa" w:w="2160"/>
          </w:tcPr>
          <w:p>
            <w:r>
              <w:t>6,0,0</w:t>
            </w:r>
          </w:p>
        </w:tc>
      </w:tr>
    </w:tbl>
    <w:p>
      <w:r>
        <w:t>Available resources: A=3, B=3, C=2</w:t>
      </w:r>
    </w:p>
    <w:p>
      <w:r>
        <w:t>Expected safe sequence: P1 → P0 → P2</w:t>
      </w:r>
    </w:p>
    <w:p>
      <w:pPr>
        <w:pStyle w:val="Heading1"/>
      </w:pPr>
      <w:r>
        <w:t>5. Program Statement / Aim</w:t>
      </w:r>
    </w:p>
    <w:p>
      <w:r>
        <w:t>Write a C program that:</w:t>
        <w:br/>
        <w:t>- Implements the Banker's Algorithm</w:t>
        <w:br/>
        <w:t>- Computes the Need matrix</w:t>
        <w:br/>
        <w:t>- Determines a safe sequence of processes</w:t>
        <w:br/>
        <w:t>- Prints the safe sequence (if it exists)</w:t>
      </w:r>
    </w:p>
    <w:p>
      <w:pPr>
        <w:pStyle w:val="Heading1"/>
      </w:pPr>
      <w:r>
        <w:t>6. Terms Required (Ubuntu/Linux)</w:t>
      </w:r>
    </w:p>
    <w:p>
      <w:pPr>
        <w:pStyle w:val="ListBullet"/>
      </w:pPr>
      <w:r>
        <w:t>gcc — GNU C Compiler (gcc bankers.c -o bankers)</w:t>
      </w:r>
    </w:p>
    <w:p>
      <w:pPr>
        <w:pStyle w:val="ListBullet"/>
      </w:pPr>
      <w:r>
        <w:t>stdio.h — for printf, scanf</w:t>
      </w:r>
    </w:p>
    <w:p>
      <w:pPr>
        <w:pStyle w:val="ListBullet"/>
      </w:pPr>
      <w:r>
        <w:t>1D and 2D arrays</w:t>
      </w:r>
    </w:p>
    <w:p>
      <w:pPr>
        <w:pStyle w:val="ListBullet"/>
      </w:pPr>
      <w:r>
        <w:t>Loops and conditional statements</w:t>
      </w:r>
    </w:p>
    <w:p>
      <w:pPr>
        <w:pStyle w:val="Heading1"/>
      </w:pPr>
      <w:r>
        <w:t>7. C Program (Solution)</w:t>
      </w:r>
    </w:p>
    <w:p>
      <w:r>
        <w:t>#include &lt;stdio.h&gt;</w:t>
        <w:br/>
        <w:br/>
        <w:t>int main() {</w:t>
        <w:br/>
        <w:t xml:space="preserve">    int n = 3;   // number of processes</w:t>
        <w:br/>
        <w:t xml:space="preserve">    int m = 3;   // number of resource types</w:t>
        <w:br/>
        <w:br/>
        <w:t xml:space="preserve">    // Allocation matrix</w:t>
        <w:br/>
        <w:t xml:space="preserve">    int alloc[3][3] = {</w:t>
        <w:br/>
        <w:t xml:space="preserve">        {0, 1, 0},   // P0</w:t>
        <w:br/>
        <w:t xml:space="preserve">        {2, 0, 0},   // P1</w:t>
        <w:br/>
        <w:t xml:space="preserve">        {3, 0, 2}    // P2</w:t>
        <w:br/>
        <w:t xml:space="preserve">    };</w:t>
        <w:br/>
        <w:br/>
        <w:t xml:space="preserve">    // Maximum demand matrix</w:t>
        <w:br/>
        <w:t xml:space="preserve">    int max[3][3] = {</w:t>
        <w:br/>
        <w:t xml:space="preserve">        {7, 5, 3},   // P0</w:t>
        <w:br/>
        <w:t xml:space="preserve">        {3, 2, 2},   // P1</w:t>
        <w:br/>
        <w:t xml:space="preserve">        {9, 0, 2}    // P2</w:t>
        <w:br/>
        <w:t xml:space="preserve">    };</w:t>
        <w:br/>
        <w:br/>
        <w:t xml:space="preserve">    int avail[3] = {3, 3, 2};  // Available resources</w:t>
        <w:br/>
        <w:br/>
        <w:t xml:space="preserve">    int need[3][3];</w:t>
        <w:br/>
        <w:t xml:space="preserve">    int finish[3] = {0};</w:t>
        <w:br/>
        <w:t xml:space="preserve">    int safeSeq[3];</w:t>
        <w:br/>
        <w:t xml:space="preserve">    int i, j, k, ind = 0;</w:t>
        <w:br/>
        <w:br/>
        <w:t xml:space="preserve">    // Calculate Need matrix</w:t>
        <w:br/>
        <w:t xml:space="preserve">    for (i = 0; i &lt; n; i++) {</w:t>
        <w:br/>
        <w:t xml:space="preserve">        for (j = 0; j &lt; m; j++) {</w:t>
        <w:br/>
        <w:t xml:space="preserve">            need[i][j] = max[i][j] - alloc[i][j];</w:t>
        <w:br/>
        <w:t xml:space="preserve">        }</w:t>
        <w:br/>
        <w:t xml:space="preserve">    }</w:t>
        <w:br/>
        <w:br/>
        <w:t xml:space="preserve">    // Find Safe Sequence</w:t>
        <w:br/>
        <w:t xml:space="preserve">    for (k = 0; k &lt; 5; k++) {</w:t>
        <w:br/>
        <w:t xml:space="preserve">        for (i = 0; i &lt; n; i++) {</w:t>
        <w:br/>
        <w:t xml:space="preserve">            if (finish[i] == 0) {</w:t>
        <w:br/>
        <w:t xml:space="preserve">                int flag = 0;</w:t>
        <w:br/>
        <w:t xml:space="preserve">                for (j = 0; j &lt; m; j++) {</w:t>
        <w:br/>
        <w:t xml:space="preserve">                    if (need[i][j] &gt; avail[j]) {</w:t>
        <w:br/>
        <w:t xml:space="preserve">                        flag = 1;</w:t>
        <w:br/>
        <w:t xml:space="preserve">                        break;</w:t>
        <w:br/>
        <w:t xml:space="preserve">                    }</w:t>
        <w:br/>
        <w:t xml:space="preserve">                }</w:t>
        <w:br/>
        <w:t xml:space="preserve">                if (flag == 0) {</w:t>
        <w:br/>
        <w:t xml:space="preserve">                    safeSeq[ind++] = i;</w:t>
        <w:br/>
        <w:t xml:space="preserve">                    for (j = 0; j &lt; m; j++)</w:t>
        <w:br/>
        <w:t xml:space="preserve">                        avail[j] += alloc[i][j];</w:t>
        <w:br/>
        <w:t xml:space="preserve">                    finish[i] = 1;</w:t>
        <w:br/>
        <w:t xml:space="preserve">                }</w:t>
        <w:br/>
        <w:t xml:space="preserve">            }</w:t>
        <w:br/>
        <w:t xml:space="preserve">        }</w:t>
        <w:br/>
        <w:t xml:space="preserve">    }</w:t>
        <w:br/>
        <w:br/>
        <w:t xml:space="preserve">    // Print Safe Sequence</w:t>
        <w:br/>
        <w:t xml:space="preserve">    printf("Following is the SAFE Sequence:\n");</w:t>
        <w:br/>
        <w:t xml:space="preserve">    for (i = 0; i &lt; n - 1; i++)</w:t>
        <w:br/>
        <w:t xml:space="preserve">        printf(" P%d -&gt;", safeSeq[i]);</w:t>
        <w:br/>
        <w:t xml:space="preserve">    printf(" P%d\n", safeSeq[n - 1]);</w:t>
        <w:br/>
        <w:br/>
        <w:t xml:space="preserve">    return 0;</w:t>
        <w:br/>
        <w:t>}</w:t>
      </w:r>
    </w:p>
    <w:p>
      <w:pPr>
        <w:pStyle w:val="Heading1"/>
      </w:pPr>
      <w:r>
        <w:t>8. Data Structures Explanation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Structure</w:t>
            </w:r>
          </w:p>
        </w:tc>
        <w:tc>
          <w:tcPr>
            <w:tcW w:type="dxa" w:w="2880"/>
          </w:tcPr>
          <w:p>
            <w:r>
              <w:t>Type</w:t>
            </w:r>
          </w:p>
        </w:tc>
        <w:tc>
          <w:tcPr>
            <w:tcW w:type="dxa" w:w="2880"/>
          </w:tcPr>
          <w:p>
            <w:r>
              <w:t>Purpose</w:t>
            </w:r>
          </w:p>
        </w:tc>
      </w:tr>
      <w:tr>
        <w:tc>
          <w:tcPr>
            <w:tcW w:type="dxa" w:w="2880"/>
          </w:tcPr>
          <w:p>
            <w:r>
              <w:t>alloc[][]</w:t>
            </w:r>
          </w:p>
        </w:tc>
        <w:tc>
          <w:tcPr>
            <w:tcW w:type="dxa" w:w="2880"/>
          </w:tcPr>
          <w:p>
            <w:r>
              <w:t>2D Array</w:t>
            </w:r>
          </w:p>
        </w:tc>
        <w:tc>
          <w:tcPr>
            <w:tcW w:type="dxa" w:w="2880"/>
          </w:tcPr>
          <w:p>
            <w:r>
              <w:t>Resources currently allocated to each process</w:t>
            </w:r>
          </w:p>
        </w:tc>
      </w:tr>
      <w:tr>
        <w:tc>
          <w:tcPr>
            <w:tcW w:type="dxa" w:w="2880"/>
          </w:tcPr>
          <w:p>
            <w:r>
              <w:t>max[][]</w:t>
            </w:r>
          </w:p>
        </w:tc>
        <w:tc>
          <w:tcPr>
            <w:tcW w:type="dxa" w:w="2880"/>
          </w:tcPr>
          <w:p>
            <w:r>
              <w:t>2D Array</w:t>
            </w:r>
          </w:p>
        </w:tc>
        <w:tc>
          <w:tcPr>
            <w:tcW w:type="dxa" w:w="2880"/>
          </w:tcPr>
          <w:p>
            <w:r>
              <w:t>Maximum demand of each process</w:t>
            </w:r>
          </w:p>
        </w:tc>
      </w:tr>
      <w:tr>
        <w:tc>
          <w:tcPr>
            <w:tcW w:type="dxa" w:w="2880"/>
          </w:tcPr>
          <w:p>
            <w:r>
              <w:t>avail[]</w:t>
            </w:r>
          </w:p>
        </w:tc>
        <w:tc>
          <w:tcPr>
            <w:tcW w:type="dxa" w:w="2880"/>
          </w:tcPr>
          <w:p>
            <w:r>
              <w:t>1D Array</w:t>
            </w:r>
          </w:p>
        </w:tc>
        <w:tc>
          <w:tcPr>
            <w:tcW w:type="dxa" w:w="2880"/>
          </w:tcPr>
          <w:p>
            <w:r>
              <w:t>Currently available resources</w:t>
            </w:r>
          </w:p>
        </w:tc>
      </w:tr>
      <w:tr>
        <w:tc>
          <w:tcPr>
            <w:tcW w:type="dxa" w:w="2880"/>
          </w:tcPr>
          <w:p>
            <w:r>
              <w:t>need[][]</w:t>
            </w:r>
          </w:p>
        </w:tc>
        <w:tc>
          <w:tcPr>
            <w:tcW w:type="dxa" w:w="2880"/>
          </w:tcPr>
          <w:p>
            <w:r>
              <w:t>2D Array</w:t>
            </w:r>
          </w:p>
        </w:tc>
        <w:tc>
          <w:tcPr>
            <w:tcW w:type="dxa" w:w="2880"/>
          </w:tcPr>
          <w:p>
            <w:r>
              <w:t>Remaining needs = max - alloc</w:t>
            </w:r>
          </w:p>
        </w:tc>
      </w:tr>
      <w:tr>
        <w:tc>
          <w:tcPr>
            <w:tcW w:type="dxa" w:w="2880"/>
          </w:tcPr>
          <w:p>
            <w:r>
              <w:t>finish[]</w:t>
            </w:r>
          </w:p>
        </w:tc>
        <w:tc>
          <w:tcPr>
            <w:tcW w:type="dxa" w:w="2880"/>
          </w:tcPr>
          <w:p>
            <w:r>
              <w:t>1D Array</w:t>
            </w:r>
          </w:p>
        </w:tc>
        <w:tc>
          <w:tcPr>
            <w:tcW w:type="dxa" w:w="2880"/>
          </w:tcPr>
          <w:p>
            <w:r>
              <w:t>Marks if a process has completed</w:t>
            </w:r>
          </w:p>
        </w:tc>
      </w:tr>
      <w:tr>
        <w:tc>
          <w:tcPr>
            <w:tcW w:type="dxa" w:w="2880"/>
          </w:tcPr>
          <w:p>
            <w:r>
              <w:t>safeSeq[]</w:t>
            </w:r>
          </w:p>
        </w:tc>
        <w:tc>
          <w:tcPr>
            <w:tcW w:type="dxa" w:w="2880"/>
          </w:tcPr>
          <w:p>
            <w:r>
              <w:t>1D Array</w:t>
            </w:r>
          </w:p>
        </w:tc>
        <w:tc>
          <w:tcPr>
            <w:tcW w:type="dxa" w:w="2880"/>
          </w:tcPr>
          <w:p>
            <w:r>
              <w:t>Stores the safe execution sequence</w:t>
            </w:r>
          </w:p>
        </w:tc>
      </w:tr>
    </w:tbl>
    <w:p>
      <w:pPr>
        <w:pStyle w:val="Heading1"/>
      </w:pPr>
      <w:r>
        <w:t>9. Compile &amp; Run Instructions</w:t>
      </w:r>
    </w:p>
    <w:p>
      <w:r>
        <w:t>nano bankers.c         # create and edit file</w:t>
        <w:br/>
        <w:t>gcc bankers.c -o bankers  # compile</w:t>
        <w:br/>
        <w:t>./bankers                # run program</w:t>
      </w:r>
    </w:p>
    <w:p>
      <w:pPr>
        <w:pStyle w:val="Heading1"/>
      </w:pPr>
      <w:r>
        <w:t>10. Sample Output</w:t>
      </w:r>
    </w:p>
    <w:p>
      <w:r>
        <w:t>Following is the SAFE Sequence:</w:t>
        <w:br/>
        <w:t xml:space="preserve"> P1 -&gt; P0 -&gt; P2</w:t>
      </w:r>
    </w:p>
    <w:p>
      <w:pPr>
        <w:pStyle w:val="Heading1"/>
      </w:pPr>
      <w:r>
        <w:t>11. Viva Questions</w:t>
      </w:r>
    </w:p>
    <w:p>
      <w:pPr>
        <w:pStyle w:val="ListNumber"/>
      </w:pPr>
      <w:r>
        <w:t>What is the purpose of the Banker's Algorithm?</w:t>
      </w:r>
    </w:p>
    <w:p>
      <w:pPr>
        <w:pStyle w:val="ListNumber"/>
      </w:pPr>
      <w:r>
        <w:t>What is a safe state?</w:t>
      </w:r>
    </w:p>
    <w:p>
      <w:pPr>
        <w:pStyle w:val="ListNumber"/>
      </w:pPr>
      <w:r>
        <w:t>What does the Need matrix represent?</w:t>
      </w:r>
    </w:p>
    <w:p>
      <w:pPr>
        <w:pStyle w:val="ListNumber"/>
      </w:pPr>
      <w:r>
        <w:t>How is the Available array updated?</w:t>
      </w:r>
    </w:p>
    <w:p>
      <w:pPr>
        <w:pStyle w:val="ListNumber"/>
      </w:pPr>
      <w:r>
        <w:t>What happens if no safe sequence exists?</w:t>
      </w:r>
    </w:p>
    <w:p>
      <w:pPr>
        <w:pStyle w:val="Heading1"/>
      </w:pPr>
      <w:r>
        <w:t>12. Screenshot of Output</w:t>
      </w:r>
    </w:p>
    <w:p>
      <w:r>
        <w:t>[Insert the terminal output image here]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